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8EF" w:rsidRDefault="001E38EF" w:rsidP="0064530C">
      <w:pPr>
        <w:pStyle w:val="af"/>
        <w:rPr>
          <w:b/>
          <w:sz w:val="27"/>
          <w:szCs w:val="27"/>
        </w:rPr>
      </w:pPr>
    </w:p>
    <w:p w:rsidR="0064530C" w:rsidRPr="00BB07FD" w:rsidRDefault="0064530C" w:rsidP="0064530C">
      <w:pPr>
        <w:pStyle w:val="af"/>
        <w:rPr>
          <w:b/>
          <w:sz w:val="27"/>
          <w:szCs w:val="27"/>
        </w:rPr>
      </w:pPr>
      <w:r w:rsidRPr="00BB07FD">
        <w:rPr>
          <w:b/>
          <w:sz w:val="27"/>
          <w:szCs w:val="27"/>
        </w:rPr>
        <w:t>АДМИНИСТРАЦИЯ</w:t>
      </w:r>
    </w:p>
    <w:p w:rsidR="0064530C" w:rsidRPr="00BB07FD" w:rsidRDefault="0064530C" w:rsidP="0064530C">
      <w:pPr>
        <w:jc w:val="center"/>
        <w:rPr>
          <w:b/>
          <w:sz w:val="27"/>
          <w:szCs w:val="27"/>
        </w:rPr>
      </w:pPr>
      <w:r w:rsidRPr="00BB07FD">
        <w:rPr>
          <w:b/>
          <w:sz w:val="27"/>
          <w:szCs w:val="27"/>
        </w:rPr>
        <w:t>ПАЛЕЦКОГО СЕЛЬСОВЕТА</w:t>
      </w:r>
    </w:p>
    <w:p w:rsidR="0064530C" w:rsidRPr="00BB07FD" w:rsidRDefault="0064530C" w:rsidP="0064530C">
      <w:pPr>
        <w:pStyle w:val="af"/>
        <w:rPr>
          <w:b/>
          <w:sz w:val="27"/>
          <w:szCs w:val="27"/>
        </w:rPr>
      </w:pPr>
      <w:r w:rsidRPr="00BB07FD">
        <w:rPr>
          <w:b/>
          <w:sz w:val="27"/>
          <w:szCs w:val="27"/>
        </w:rPr>
        <w:t>БАГАНСКОГО РАЙОНА</w:t>
      </w:r>
    </w:p>
    <w:p w:rsidR="0064530C" w:rsidRPr="00BB07FD" w:rsidRDefault="0064530C" w:rsidP="0064530C">
      <w:pPr>
        <w:jc w:val="center"/>
        <w:rPr>
          <w:b/>
          <w:bCs/>
          <w:sz w:val="27"/>
          <w:szCs w:val="27"/>
        </w:rPr>
      </w:pPr>
      <w:r w:rsidRPr="00BB07FD">
        <w:rPr>
          <w:b/>
          <w:bCs/>
          <w:sz w:val="27"/>
          <w:szCs w:val="27"/>
        </w:rPr>
        <w:t>НОВОСИБИРСКОЙ ОБЛАСТИ</w:t>
      </w:r>
    </w:p>
    <w:p w:rsidR="0064530C" w:rsidRPr="00BB07FD" w:rsidRDefault="0064530C" w:rsidP="0064530C">
      <w:pPr>
        <w:rPr>
          <w:b/>
          <w:bCs/>
          <w:sz w:val="27"/>
          <w:szCs w:val="27"/>
        </w:rPr>
      </w:pPr>
    </w:p>
    <w:p w:rsidR="0064530C" w:rsidRPr="00BB07FD" w:rsidRDefault="0064530C" w:rsidP="0064530C">
      <w:pPr>
        <w:jc w:val="center"/>
        <w:rPr>
          <w:b/>
          <w:bCs/>
          <w:sz w:val="27"/>
          <w:szCs w:val="27"/>
        </w:rPr>
      </w:pPr>
      <w:r w:rsidRPr="00BB07FD">
        <w:rPr>
          <w:b/>
          <w:bCs/>
          <w:sz w:val="27"/>
          <w:szCs w:val="27"/>
        </w:rPr>
        <w:t>ПОСТАНОВЛЕНИЕ</w:t>
      </w:r>
    </w:p>
    <w:p w:rsidR="0064530C" w:rsidRPr="00BB07FD" w:rsidRDefault="0064530C" w:rsidP="0064530C">
      <w:pPr>
        <w:jc w:val="center"/>
        <w:rPr>
          <w:b/>
          <w:bCs/>
          <w:sz w:val="27"/>
          <w:szCs w:val="27"/>
        </w:rPr>
      </w:pPr>
      <w:r w:rsidRPr="00BB07FD">
        <w:rPr>
          <w:b/>
          <w:bCs/>
          <w:sz w:val="27"/>
          <w:szCs w:val="27"/>
        </w:rPr>
        <w:t xml:space="preserve"> </w:t>
      </w:r>
    </w:p>
    <w:p w:rsidR="001E38EF" w:rsidRDefault="001E38EF" w:rsidP="001E38EF">
      <w:pPr>
        <w:jc w:val="center"/>
        <w:rPr>
          <w:bCs/>
        </w:rPr>
      </w:pPr>
      <w:r>
        <w:rPr>
          <w:bCs/>
        </w:rPr>
        <w:t>00.00.2022   № 00</w:t>
      </w:r>
    </w:p>
    <w:p w:rsidR="001E38EF" w:rsidRDefault="001E38EF" w:rsidP="0064530C">
      <w:pPr>
        <w:jc w:val="center"/>
        <w:rPr>
          <w:bCs/>
        </w:rPr>
      </w:pPr>
    </w:p>
    <w:p w:rsidR="0064530C" w:rsidRPr="005B01E9" w:rsidRDefault="0064530C" w:rsidP="0064530C">
      <w:pPr>
        <w:jc w:val="center"/>
        <w:rPr>
          <w:bCs/>
        </w:rPr>
      </w:pPr>
      <w:r w:rsidRPr="005B01E9">
        <w:rPr>
          <w:bCs/>
        </w:rPr>
        <w:t>с.</w:t>
      </w:r>
      <w:r w:rsidR="00711C41" w:rsidRPr="005B01E9">
        <w:rPr>
          <w:bCs/>
        </w:rPr>
        <w:t xml:space="preserve"> </w:t>
      </w:r>
      <w:r w:rsidRPr="005B01E9">
        <w:rPr>
          <w:bCs/>
        </w:rPr>
        <w:t>Палецкое</w:t>
      </w:r>
    </w:p>
    <w:p w:rsidR="0064530C" w:rsidRPr="005B01E9" w:rsidRDefault="0064530C" w:rsidP="0064530C">
      <w:pPr>
        <w:jc w:val="center"/>
        <w:rPr>
          <w:bCs/>
        </w:rPr>
      </w:pPr>
    </w:p>
    <w:p w:rsidR="00A93858" w:rsidRPr="005B01E9" w:rsidRDefault="0036013E" w:rsidP="001E22C2">
      <w:pPr>
        <w:jc w:val="center"/>
        <w:rPr>
          <w:bCs/>
        </w:rPr>
      </w:pPr>
      <w:r w:rsidRPr="005B01E9">
        <w:rPr>
          <w:bCs/>
        </w:rPr>
        <w:t>О внесении изменений в постановление администрации</w:t>
      </w:r>
    </w:p>
    <w:p w:rsidR="0064530C" w:rsidRPr="005B01E9" w:rsidRDefault="0036013E" w:rsidP="001E22C2">
      <w:pPr>
        <w:jc w:val="center"/>
        <w:rPr>
          <w:color w:val="auto"/>
        </w:rPr>
      </w:pPr>
      <w:r w:rsidRPr="005B01E9">
        <w:rPr>
          <w:bCs/>
        </w:rPr>
        <w:t>Палецкого сельсовета</w:t>
      </w:r>
      <w:r w:rsidR="00A93858" w:rsidRPr="005B01E9">
        <w:rPr>
          <w:bCs/>
        </w:rPr>
        <w:t xml:space="preserve">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B01E9">
        <w:rPr>
          <w:bCs/>
        </w:rPr>
        <w:t>от 11.05.201</w:t>
      </w:r>
      <w:r w:rsidR="001A736A" w:rsidRPr="005B01E9">
        <w:rPr>
          <w:bCs/>
        </w:rPr>
        <w:t>2</w:t>
      </w:r>
      <w:r w:rsidRPr="005B01E9">
        <w:rPr>
          <w:bCs/>
        </w:rPr>
        <w:t xml:space="preserve"> №42 «</w:t>
      </w:r>
      <w:r w:rsidR="0064530C" w:rsidRPr="005B01E9">
        <w:rPr>
          <w:bCs/>
        </w:rPr>
        <w:t xml:space="preserve">Об утверждении  административного регламента предоставления муниципальной услуги по </w:t>
      </w:r>
      <w:r w:rsidR="0064530C" w:rsidRPr="005B01E9">
        <w:t>заключению договора социального найма с гражданами, проживающими в муниципальном жилищном фонде социального использования</w:t>
      </w:r>
      <w:r w:rsidRPr="005B01E9">
        <w:t>»</w:t>
      </w:r>
    </w:p>
    <w:p w:rsidR="00BB07FD" w:rsidRPr="005B01E9" w:rsidRDefault="00BB07FD" w:rsidP="00BB07FD">
      <w:pPr>
        <w:autoSpaceDE w:val="0"/>
        <w:autoSpaceDN w:val="0"/>
        <w:adjustRightInd w:val="0"/>
        <w:jc w:val="both"/>
        <w:rPr>
          <w:bCs/>
        </w:rPr>
      </w:pPr>
    </w:p>
    <w:p w:rsidR="00A93858" w:rsidRPr="005B01E9" w:rsidRDefault="00A93858" w:rsidP="00BB07FD">
      <w:pPr>
        <w:autoSpaceDE w:val="0"/>
        <w:autoSpaceDN w:val="0"/>
        <w:adjustRightInd w:val="0"/>
        <w:ind w:firstLine="709"/>
        <w:jc w:val="both"/>
      </w:pPr>
      <w:r w:rsidRPr="005B01E9">
        <w:t>С</w:t>
      </w:r>
      <w:r w:rsidR="00850616" w:rsidRPr="005B01E9">
        <w:t xml:space="preserve"> целью приведения в соответстви</w:t>
      </w:r>
      <w:r w:rsidRPr="005B01E9">
        <w:t>е</w:t>
      </w:r>
      <w:r w:rsidR="00850616" w:rsidRPr="005B01E9">
        <w:t xml:space="preserve"> с </w:t>
      </w:r>
      <w:r w:rsidRPr="005B01E9">
        <w:t>действующим законодательством</w:t>
      </w:r>
      <w:r w:rsidR="00BB07FD" w:rsidRPr="005B01E9">
        <w:t xml:space="preserve">, </w:t>
      </w:r>
      <w:r w:rsidR="00A70262">
        <w:t xml:space="preserve">на </w:t>
      </w:r>
      <w:r w:rsidR="00A70262" w:rsidRPr="001242AE">
        <w:t>основании экспертного заключения министерства юс</w:t>
      </w:r>
      <w:r w:rsidR="00A70262">
        <w:t>тиции Новосибирской области от 01.04</w:t>
      </w:r>
      <w:r w:rsidR="00A70262" w:rsidRPr="001242AE">
        <w:t>.202</w:t>
      </w:r>
      <w:r w:rsidR="00A70262">
        <w:t>2</w:t>
      </w:r>
      <w:r w:rsidR="00A70262" w:rsidRPr="001242AE">
        <w:t xml:space="preserve"> №</w:t>
      </w:r>
      <w:r w:rsidR="00A70262">
        <w:t>1670</w:t>
      </w:r>
      <w:r w:rsidR="00A70262" w:rsidRPr="001242AE">
        <w:t>-02-02-03/9</w:t>
      </w:r>
      <w:r w:rsidR="00A70262">
        <w:t xml:space="preserve">, </w:t>
      </w:r>
      <w:r w:rsidR="00BB07FD" w:rsidRPr="005B01E9">
        <w:t xml:space="preserve">администрация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B01E9">
        <w:t xml:space="preserve">                                                               </w:t>
      </w:r>
      <w:r w:rsidR="00850616" w:rsidRPr="005B01E9">
        <w:t xml:space="preserve"> </w:t>
      </w:r>
    </w:p>
    <w:p w:rsidR="008536BF" w:rsidRPr="005B01E9" w:rsidRDefault="004A0A7A" w:rsidP="00BB07FD">
      <w:pPr>
        <w:autoSpaceDE w:val="0"/>
        <w:autoSpaceDN w:val="0"/>
        <w:adjustRightInd w:val="0"/>
        <w:ind w:firstLine="709"/>
        <w:jc w:val="both"/>
      </w:pPr>
      <w:r w:rsidRPr="005B01E9">
        <w:t>ПОСТАНОВЛЯЕТ</w:t>
      </w:r>
      <w:r w:rsidR="0064530C" w:rsidRPr="005B01E9">
        <w:t>:</w:t>
      </w:r>
    </w:p>
    <w:p w:rsidR="00035AD7" w:rsidRDefault="00BB07FD" w:rsidP="006A424C">
      <w:pPr>
        <w:ind w:firstLine="709"/>
        <w:jc w:val="both"/>
      </w:pPr>
      <w:r w:rsidRPr="005B01E9">
        <w:t>1.</w:t>
      </w:r>
      <w:r w:rsidR="00EA5ABC" w:rsidRPr="005B01E9">
        <w:t>Внести в</w:t>
      </w:r>
      <w:r w:rsidR="0064530C" w:rsidRPr="005B01E9">
        <w:t xml:space="preserve"> </w:t>
      </w:r>
      <w:r w:rsidR="00EA5ABC" w:rsidRPr="005B01E9">
        <w:rPr>
          <w:bCs/>
        </w:rPr>
        <w:t>постановление администрации Палецкого сельсовета</w:t>
      </w:r>
      <w:r w:rsidR="004A0A7A" w:rsidRPr="005B01E9">
        <w:rPr>
          <w:bCs/>
        </w:rPr>
        <w:t xml:space="preserve"> Баганского района Новосибирской области</w:t>
      </w:r>
      <w:r w:rsidR="00EA5ABC" w:rsidRPr="005B01E9">
        <w:rPr>
          <w:bCs/>
        </w:rPr>
        <w:t xml:space="preserve"> от </w:t>
      </w:r>
      <w:r w:rsidR="007A35F1" w:rsidRPr="005B01E9">
        <w:rPr>
          <w:bCs/>
        </w:rPr>
        <w:t>11.05.201</w:t>
      </w:r>
      <w:r w:rsidR="001A0F24" w:rsidRPr="005B01E9">
        <w:rPr>
          <w:bCs/>
        </w:rPr>
        <w:t>2</w:t>
      </w:r>
      <w:r w:rsidR="007A35F1" w:rsidRPr="005B01E9">
        <w:rPr>
          <w:bCs/>
        </w:rPr>
        <w:t xml:space="preserve"> №42 «Об утверждении </w:t>
      </w:r>
      <w:r w:rsidR="00EA5ABC" w:rsidRPr="005B01E9">
        <w:rPr>
          <w:bCs/>
        </w:rPr>
        <w:t xml:space="preserve">административного регламента предоставления муниципальной услуги по </w:t>
      </w:r>
      <w:r w:rsidR="00EA5ABC" w:rsidRPr="005B01E9">
        <w:t>заключению договора социального найма с гражданами, проживающими в муниципальном жилищном фонде социального использования»</w:t>
      </w:r>
      <w:r w:rsidR="00780721" w:rsidRPr="005B01E9">
        <w:t xml:space="preserve"> </w:t>
      </w:r>
      <w:r w:rsidR="008348EC" w:rsidRPr="005B01E9">
        <w:t xml:space="preserve"> следующие </w:t>
      </w:r>
      <w:r w:rsidR="00780721" w:rsidRPr="005B01E9">
        <w:t>изменения:</w:t>
      </w:r>
      <w:r w:rsidR="006A424C" w:rsidRPr="006A424C">
        <w:t xml:space="preserve"> </w:t>
      </w:r>
    </w:p>
    <w:p w:rsidR="00A70262" w:rsidRPr="00633FB9" w:rsidRDefault="00A70262" w:rsidP="00A70262">
      <w:pPr>
        <w:ind w:firstLine="709"/>
        <w:jc w:val="both"/>
      </w:pPr>
      <w:r>
        <w:t>1.1. Пункт 2.7.1.  изложить в следующей редакции:</w:t>
      </w:r>
    </w:p>
    <w:p w:rsidR="00A70262" w:rsidRDefault="00A70262" w:rsidP="00A70262">
      <w:pPr>
        <w:ind w:firstLine="540"/>
        <w:jc w:val="both"/>
      </w:pPr>
      <w:r>
        <w:t xml:space="preserve">«Не вправе требовать от заявителя представления документов и информации или осуществления действий, предусмотренных </w:t>
      </w:r>
      <w:r w:rsidRPr="00D240E6">
        <w:t>частью 1 статьи 7</w:t>
      </w:r>
      <w:r>
        <w:t xml:space="preserve"> Федерального закона от 27.07.2010 № 210-ФЗ, в том числе представления документов, не указанных в </w:t>
      </w:r>
      <w:r w:rsidRPr="00D240E6">
        <w:t>пункте 2.</w:t>
      </w:r>
      <w:r>
        <w:t>6 административного регламента».</w:t>
      </w:r>
    </w:p>
    <w:p w:rsidR="006A424C" w:rsidRDefault="006A424C" w:rsidP="006A424C">
      <w:pPr>
        <w:ind w:firstLine="709"/>
        <w:jc w:val="both"/>
      </w:pPr>
      <w:r>
        <w:t xml:space="preserve">2. 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BB07FD" w:rsidRPr="005B01E9" w:rsidRDefault="00BB07FD" w:rsidP="006A424C">
      <w:pPr>
        <w:ind w:firstLine="709"/>
        <w:jc w:val="both"/>
      </w:pPr>
      <w:r w:rsidRPr="005B01E9">
        <w:t>3.</w:t>
      </w:r>
      <w:r w:rsidR="00A70262">
        <w:t xml:space="preserve"> </w:t>
      </w:r>
      <w:r w:rsidR="0064530C" w:rsidRPr="005B01E9">
        <w:t>Контроль  за   исполнением   постановле</w:t>
      </w:r>
      <w:r w:rsidR="00F3369C" w:rsidRPr="005B01E9">
        <w:t xml:space="preserve">ния   возложить   на инженера </w:t>
      </w:r>
      <w:r w:rsidRPr="005B01E9">
        <w:t xml:space="preserve">1 категории  Калач Е.А.  </w:t>
      </w:r>
    </w:p>
    <w:p w:rsidR="00F3369C" w:rsidRPr="005B01E9" w:rsidRDefault="00F3369C" w:rsidP="00BB07FD">
      <w:pPr>
        <w:ind w:firstLine="709"/>
        <w:jc w:val="both"/>
      </w:pPr>
    </w:p>
    <w:p w:rsidR="00AC251F" w:rsidRPr="005B01E9" w:rsidRDefault="00AC251F" w:rsidP="0064530C">
      <w:pPr>
        <w:jc w:val="both"/>
      </w:pPr>
    </w:p>
    <w:p w:rsidR="00F3369C" w:rsidRPr="005B01E9" w:rsidRDefault="0064530C" w:rsidP="0064530C">
      <w:pPr>
        <w:jc w:val="both"/>
      </w:pPr>
      <w:r w:rsidRPr="005B01E9">
        <w:t xml:space="preserve">Глава </w:t>
      </w:r>
      <w:r w:rsidR="00F3369C" w:rsidRPr="005B01E9">
        <w:t xml:space="preserve"> Палецкого </w:t>
      </w:r>
      <w:r w:rsidRPr="005B01E9">
        <w:t>сельсовета</w:t>
      </w:r>
    </w:p>
    <w:p w:rsidR="00933266" w:rsidRPr="005B01E9" w:rsidRDefault="00F3369C" w:rsidP="001E22C2">
      <w:pPr>
        <w:jc w:val="both"/>
      </w:pPr>
      <w:r w:rsidRPr="005B01E9">
        <w:t>Баганского района Новосибирской области</w:t>
      </w:r>
      <w:r w:rsidRPr="005B01E9">
        <w:tab/>
      </w:r>
      <w:r w:rsidRPr="005B01E9">
        <w:tab/>
      </w:r>
      <w:r w:rsidRPr="005B01E9">
        <w:tab/>
      </w:r>
      <w:r w:rsidR="00AC251F" w:rsidRPr="005B01E9">
        <w:tab/>
      </w:r>
      <w:r w:rsidRPr="005B01E9">
        <w:tab/>
        <w:t>В.И.Калач</w:t>
      </w:r>
    </w:p>
    <w:p w:rsidR="00BB07FD" w:rsidRPr="00711C41" w:rsidRDefault="00BB07FD" w:rsidP="00BB07FD">
      <w:pPr>
        <w:rPr>
          <w:sz w:val="20"/>
          <w:szCs w:val="20"/>
        </w:rPr>
      </w:pPr>
      <w:r w:rsidRPr="00711C41">
        <w:rPr>
          <w:sz w:val="20"/>
          <w:szCs w:val="20"/>
        </w:rPr>
        <w:lastRenderedPageBreak/>
        <w:t>Калач Елена Александровна</w:t>
      </w:r>
    </w:p>
    <w:p w:rsidR="00BB07FD" w:rsidRPr="00BB07FD" w:rsidRDefault="00BB07FD" w:rsidP="00BB07FD">
      <w:r w:rsidRPr="00711C41">
        <w:rPr>
          <w:sz w:val="20"/>
          <w:szCs w:val="20"/>
        </w:rPr>
        <w:t>4-52-14</w:t>
      </w:r>
    </w:p>
    <w:sectPr w:rsidR="00BB07FD" w:rsidRPr="00BB07FD" w:rsidSect="00A70262">
      <w:headerReference w:type="default" r:id="rId8"/>
      <w:headerReference w:type="firs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382" w:rsidRDefault="00601382">
      <w:r>
        <w:separator/>
      </w:r>
    </w:p>
  </w:endnote>
  <w:endnote w:type="continuationSeparator" w:id="1">
    <w:p w:rsidR="00601382" w:rsidRDefault="00601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382" w:rsidRDefault="00601382">
      <w:r>
        <w:separator/>
      </w:r>
    </w:p>
  </w:footnote>
  <w:footnote w:type="continuationSeparator" w:id="1">
    <w:p w:rsidR="00601382" w:rsidRDefault="006013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67184"/>
      <w:docPartObj>
        <w:docPartGallery w:val="Page Numbers (Top of Page)"/>
        <w:docPartUnique/>
      </w:docPartObj>
    </w:sdtPr>
    <w:sdtContent>
      <w:p w:rsidR="00855CE3" w:rsidRDefault="00457C21">
        <w:pPr>
          <w:pStyle w:val="ac"/>
          <w:jc w:val="center"/>
        </w:pPr>
        <w:r w:rsidRPr="00BB07FD">
          <w:rPr>
            <w:sz w:val="20"/>
            <w:szCs w:val="20"/>
          </w:rPr>
          <w:fldChar w:fldCharType="begin"/>
        </w:r>
        <w:r w:rsidR="009237F7" w:rsidRPr="00BB07FD">
          <w:rPr>
            <w:sz w:val="20"/>
            <w:szCs w:val="20"/>
          </w:rPr>
          <w:instrText xml:space="preserve"> PAGE   \* MERGEFORMAT </w:instrText>
        </w:r>
        <w:r w:rsidRPr="00BB07FD">
          <w:rPr>
            <w:sz w:val="20"/>
            <w:szCs w:val="20"/>
          </w:rPr>
          <w:fldChar w:fldCharType="separate"/>
        </w:r>
        <w:r w:rsidR="001E38EF">
          <w:rPr>
            <w:noProof/>
            <w:sz w:val="20"/>
            <w:szCs w:val="20"/>
          </w:rPr>
          <w:t>2</w:t>
        </w:r>
        <w:r w:rsidRPr="00BB07FD">
          <w:rPr>
            <w:sz w:val="20"/>
            <w:szCs w:val="20"/>
          </w:rPr>
          <w:fldChar w:fldCharType="end"/>
        </w:r>
      </w:p>
    </w:sdtContent>
  </w:sdt>
  <w:p w:rsidR="00855CE3" w:rsidRDefault="00855CE3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8EF" w:rsidRDefault="001E38EF" w:rsidP="001E38EF">
    <w:pPr>
      <w:pStyle w:val="ac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25131"/>
    <w:rsid w:val="00027413"/>
    <w:rsid w:val="00032FBD"/>
    <w:rsid w:val="00035AD7"/>
    <w:rsid w:val="00044371"/>
    <w:rsid w:val="00072A4B"/>
    <w:rsid w:val="0008509B"/>
    <w:rsid w:val="000917DE"/>
    <w:rsid w:val="00093EDA"/>
    <w:rsid w:val="00094F54"/>
    <w:rsid w:val="00097773"/>
    <w:rsid w:val="000A2F0C"/>
    <w:rsid w:val="000B007A"/>
    <w:rsid w:val="000B68E9"/>
    <w:rsid w:val="000C0838"/>
    <w:rsid w:val="000C4A04"/>
    <w:rsid w:val="000D1D1F"/>
    <w:rsid w:val="000D5228"/>
    <w:rsid w:val="000D6EE7"/>
    <w:rsid w:val="000F2957"/>
    <w:rsid w:val="000F7784"/>
    <w:rsid w:val="00105FA8"/>
    <w:rsid w:val="001150FF"/>
    <w:rsid w:val="00120B21"/>
    <w:rsid w:val="00126777"/>
    <w:rsid w:val="001316C1"/>
    <w:rsid w:val="001425CB"/>
    <w:rsid w:val="001515CB"/>
    <w:rsid w:val="00157B32"/>
    <w:rsid w:val="00157FAD"/>
    <w:rsid w:val="00177516"/>
    <w:rsid w:val="001856E5"/>
    <w:rsid w:val="00190D61"/>
    <w:rsid w:val="00193ECD"/>
    <w:rsid w:val="001A04B6"/>
    <w:rsid w:val="001A0F24"/>
    <w:rsid w:val="001A4480"/>
    <w:rsid w:val="001A736A"/>
    <w:rsid w:val="001B3779"/>
    <w:rsid w:val="001E22C2"/>
    <w:rsid w:val="001E38EF"/>
    <w:rsid w:val="001F1015"/>
    <w:rsid w:val="001F1F66"/>
    <w:rsid w:val="001F269C"/>
    <w:rsid w:val="00205E4D"/>
    <w:rsid w:val="002068D7"/>
    <w:rsid w:val="00241E80"/>
    <w:rsid w:val="00253ADB"/>
    <w:rsid w:val="002550D2"/>
    <w:rsid w:val="00283A3A"/>
    <w:rsid w:val="00286BB6"/>
    <w:rsid w:val="00293130"/>
    <w:rsid w:val="00294241"/>
    <w:rsid w:val="002A2C7F"/>
    <w:rsid w:val="002A398D"/>
    <w:rsid w:val="002B15D1"/>
    <w:rsid w:val="002C7C92"/>
    <w:rsid w:val="002D489F"/>
    <w:rsid w:val="002E67DF"/>
    <w:rsid w:val="002F1F91"/>
    <w:rsid w:val="00302D13"/>
    <w:rsid w:val="00304960"/>
    <w:rsid w:val="00324BAB"/>
    <w:rsid w:val="00331A93"/>
    <w:rsid w:val="00332828"/>
    <w:rsid w:val="0033608B"/>
    <w:rsid w:val="00354186"/>
    <w:rsid w:val="0036013E"/>
    <w:rsid w:val="003626B4"/>
    <w:rsid w:val="00365179"/>
    <w:rsid w:val="0037728D"/>
    <w:rsid w:val="0038008E"/>
    <w:rsid w:val="00380B58"/>
    <w:rsid w:val="00393DFB"/>
    <w:rsid w:val="003C7E02"/>
    <w:rsid w:val="003E0690"/>
    <w:rsid w:val="003F1B4F"/>
    <w:rsid w:val="003F66E6"/>
    <w:rsid w:val="003F7787"/>
    <w:rsid w:val="00404C03"/>
    <w:rsid w:val="0044385B"/>
    <w:rsid w:val="0044691F"/>
    <w:rsid w:val="00457C21"/>
    <w:rsid w:val="00460081"/>
    <w:rsid w:val="004639AA"/>
    <w:rsid w:val="00481643"/>
    <w:rsid w:val="00492839"/>
    <w:rsid w:val="004A0A7A"/>
    <w:rsid w:val="004B1FB1"/>
    <w:rsid w:val="004C38DA"/>
    <w:rsid w:val="004C5445"/>
    <w:rsid w:val="004D278D"/>
    <w:rsid w:val="004E122B"/>
    <w:rsid w:val="005005CA"/>
    <w:rsid w:val="00507247"/>
    <w:rsid w:val="00511A32"/>
    <w:rsid w:val="005170EA"/>
    <w:rsid w:val="00524CD9"/>
    <w:rsid w:val="005325FE"/>
    <w:rsid w:val="00543F41"/>
    <w:rsid w:val="0055013B"/>
    <w:rsid w:val="00557D3D"/>
    <w:rsid w:val="00563853"/>
    <w:rsid w:val="00564911"/>
    <w:rsid w:val="005724BC"/>
    <w:rsid w:val="00573743"/>
    <w:rsid w:val="005852A8"/>
    <w:rsid w:val="005918A3"/>
    <w:rsid w:val="005A5592"/>
    <w:rsid w:val="005A6610"/>
    <w:rsid w:val="005B01E9"/>
    <w:rsid w:val="005B3C25"/>
    <w:rsid w:val="005C77FB"/>
    <w:rsid w:val="005E5C1E"/>
    <w:rsid w:val="005E78FF"/>
    <w:rsid w:val="00601382"/>
    <w:rsid w:val="0061253D"/>
    <w:rsid w:val="00612575"/>
    <w:rsid w:val="00620506"/>
    <w:rsid w:val="00621675"/>
    <w:rsid w:val="00624BCB"/>
    <w:rsid w:val="00626506"/>
    <w:rsid w:val="00626BA2"/>
    <w:rsid w:val="00631C9D"/>
    <w:rsid w:val="0064530C"/>
    <w:rsid w:val="0065029A"/>
    <w:rsid w:val="00652C1B"/>
    <w:rsid w:val="00653991"/>
    <w:rsid w:val="00655F10"/>
    <w:rsid w:val="006576DE"/>
    <w:rsid w:val="00657C6F"/>
    <w:rsid w:val="00665BEA"/>
    <w:rsid w:val="00673BDA"/>
    <w:rsid w:val="0067485A"/>
    <w:rsid w:val="006757C2"/>
    <w:rsid w:val="00676DFF"/>
    <w:rsid w:val="00677BDA"/>
    <w:rsid w:val="006A424C"/>
    <w:rsid w:val="006D44A4"/>
    <w:rsid w:val="006E1015"/>
    <w:rsid w:val="006E3B84"/>
    <w:rsid w:val="006E6547"/>
    <w:rsid w:val="006F2BC6"/>
    <w:rsid w:val="006F775D"/>
    <w:rsid w:val="00704C39"/>
    <w:rsid w:val="00711C41"/>
    <w:rsid w:val="007274F7"/>
    <w:rsid w:val="00780721"/>
    <w:rsid w:val="00797502"/>
    <w:rsid w:val="007A0834"/>
    <w:rsid w:val="007A35F1"/>
    <w:rsid w:val="007A4D00"/>
    <w:rsid w:val="007B101B"/>
    <w:rsid w:val="007B1209"/>
    <w:rsid w:val="007B3F49"/>
    <w:rsid w:val="007B7024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33695"/>
    <w:rsid w:val="008348EC"/>
    <w:rsid w:val="00837582"/>
    <w:rsid w:val="008417E0"/>
    <w:rsid w:val="0084241F"/>
    <w:rsid w:val="00850616"/>
    <w:rsid w:val="008536BF"/>
    <w:rsid w:val="00855CE3"/>
    <w:rsid w:val="0086464F"/>
    <w:rsid w:val="00870F64"/>
    <w:rsid w:val="00897971"/>
    <w:rsid w:val="008A7262"/>
    <w:rsid w:val="008C66F2"/>
    <w:rsid w:val="008E381D"/>
    <w:rsid w:val="008E3854"/>
    <w:rsid w:val="008F10CC"/>
    <w:rsid w:val="008F1BFF"/>
    <w:rsid w:val="008F692A"/>
    <w:rsid w:val="00920512"/>
    <w:rsid w:val="009237F7"/>
    <w:rsid w:val="00923B83"/>
    <w:rsid w:val="00933266"/>
    <w:rsid w:val="00947C51"/>
    <w:rsid w:val="009552DE"/>
    <w:rsid w:val="00956C12"/>
    <w:rsid w:val="00962A4F"/>
    <w:rsid w:val="00977F24"/>
    <w:rsid w:val="0098541B"/>
    <w:rsid w:val="00991557"/>
    <w:rsid w:val="00995E54"/>
    <w:rsid w:val="009A4726"/>
    <w:rsid w:val="009B2215"/>
    <w:rsid w:val="009C1778"/>
    <w:rsid w:val="009D0231"/>
    <w:rsid w:val="009D1CFA"/>
    <w:rsid w:val="009D2E8C"/>
    <w:rsid w:val="009D5362"/>
    <w:rsid w:val="009E134F"/>
    <w:rsid w:val="009E23BA"/>
    <w:rsid w:val="00A074FE"/>
    <w:rsid w:val="00A115DA"/>
    <w:rsid w:val="00A13793"/>
    <w:rsid w:val="00A30DBA"/>
    <w:rsid w:val="00A31DF6"/>
    <w:rsid w:val="00A52C02"/>
    <w:rsid w:val="00A542AF"/>
    <w:rsid w:val="00A56B2A"/>
    <w:rsid w:val="00A56DC5"/>
    <w:rsid w:val="00A6578C"/>
    <w:rsid w:val="00A70262"/>
    <w:rsid w:val="00A70D15"/>
    <w:rsid w:val="00A77B3E"/>
    <w:rsid w:val="00A819FA"/>
    <w:rsid w:val="00A93858"/>
    <w:rsid w:val="00AB1CC4"/>
    <w:rsid w:val="00AB687B"/>
    <w:rsid w:val="00AB7BD0"/>
    <w:rsid w:val="00AC251F"/>
    <w:rsid w:val="00AD0CCC"/>
    <w:rsid w:val="00AD45BC"/>
    <w:rsid w:val="00AD5BA0"/>
    <w:rsid w:val="00AE1E2D"/>
    <w:rsid w:val="00AE3C2B"/>
    <w:rsid w:val="00B22602"/>
    <w:rsid w:val="00B22AB1"/>
    <w:rsid w:val="00B36B1E"/>
    <w:rsid w:val="00B51CBE"/>
    <w:rsid w:val="00B63494"/>
    <w:rsid w:val="00B664A6"/>
    <w:rsid w:val="00B66816"/>
    <w:rsid w:val="00B74FE2"/>
    <w:rsid w:val="00B87C16"/>
    <w:rsid w:val="00B95DA2"/>
    <w:rsid w:val="00B976B3"/>
    <w:rsid w:val="00BA1363"/>
    <w:rsid w:val="00BB07FD"/>
    <w:rsid w:val="00BB3E76"/>
    <w:rsid w:val="00BE2C9D"/>
    <w:rsid w:val="00BF1025"/>
    <w:rsid w:val="00C051E0"/>
    <w:rsid w:val="00C21054"/>
    <w:rsid w:val="00C305C6"/>
    <w:rsid w:val="00C725A7"/>
    <w:rsid w:val="00C72B6B"/>
    <w:rsid w:val="00C74D00"/>
    <w:rsid w:val="00C8004A"/>
    <w:rsid w:val="00C81567"/>
    <w:rsid w:val="00C94D84"/>
    <w:rsid w:val="00CC47DE"/>
    <w:rsid w:val="00CD0E97"/>
    <w:rsid w:val="00CD1D27"/>
    <w:rsid w:val="00CD4A9A"/>
    <w:rsid w:val="00CE22B9"/>
    <w:rsid w:val="00CF1414"/>
    <w:rsid w:val="00CF4FE4"/>
    <w:rsid w:val="00D06B5E"/>
    <w:rsid w:val="00D121D9"/>
    <w:rsid w:val="00D13F1E"/>
    <w:rsid w:val="00D2258E"/>
    <w:rsid w:val="00D22742"/>
    <w:rsid w:val="00D24E23"/>
    <w:rsid w:val="00D37CB4"/>
    <w:rsid w:val="00D47214"/>
    <w:rsid w:val="00D50164"/>
    <w:rsid w:val="00D641F6"/>
    <w:rsid w:val="00D80127"/>
    <w:rsid w:val="00D8258D"/>
    <w:rsid w:val="00D84025"/>
    <w:rsid w:val="00D93B3F"/>
    <w:rsid w:val="00D94541"/>
    <w:rsid w:val="00DA1D71"/>
    <w:rsid w:val="00DD3B29"/>
    <w:rsid w:val="00DE3DA5"/>
    <w:rsid w:val="00DE62C8"/>
    <w:rsid w:val="00DF0251"/>
    <w:rsid w:val="00DF0709"/>
    <w:rsid w:val="00DF2AEB"/>
    <w:rsid w:val="00DF6035"/>
    <w:rsid w:val="00DF63A7"/>
    <w:rsid w:val="00E06B46"/>
    <w:rsid w:val="00E16487"/>
    <w:rsid w:val="00E22DFD"/>
    <w:rsid w:val="00E27395"/>
    <w:rsid w:val="00E3000D"/>
    <w:rsid w:val="00E327C6"/>
    <w:rsid w:val="00E3535D"/>
    <w:rsid w:val="00E36A65"/>
    <w:rsid w:val="00E4747C"/>
    <w:rsid w:val="00E47A1E"/>
    <w:rsid w:val="00E47C22"/>
    <w:rsid w:val="00E565FF"/>
    <w:rsid w:val="00E62857"/>
    <w:rsid w:val="00E71635"/>
    <w:rsid w:val="00E76DD4"/>
    <w:rsid w:val="00E77AC8"/>
    <w:rsid w:val="00E84AE9"/>
    <w:rsid w:val="00E90EC8"/>
    <w:rsid w:val="00E92CDE"/>
    <w:rsid w:val="00EA5ABC"/>
    <w:rsid w:val="00EC7D5F"/>
    <w:rsid w:val="00EE4C47"/>
    <w:rsid w:val="00EF5FEA"/>
    <w:rsid w:val="00EF75CA"/>
    <w:rsid w:val="00F10FF0"/>
    <w:rsid w:val="00F12EA8"/>
    <w:rsid w:val="00F3369C"/>
    <w:rsid w:val="00F44641"/>
    <w:rsid w:val="00F53653"/>
    <w:rsid w:val="00F60575"/>
    <w:rsid w:val="00F67758"/>
    <w:rsid w:val="00F86E6E"/>
    <w:rsid w:val="00F90294"/>
    <w:rsid w:val="00F97BFF"/>
    <w:rsid w:val="00FA071C"/>
    <w:rsid w:val="00FA219B"/>
    <w:rsid w:val="00FA5C4A"/>
    <w:rsid w:val="00FC00F8"/>
    <w:rsid w:val="00FC6E93"/>
    <w:rsid w:val="00FD5208"/>
    <w:rsid w:val="00FE791D"/>
    <w:rsid w:val="00FF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855CE3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5B01E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08544-E933-417A-B370-9E1B201B2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ВермиенкоАВ</cp:lastModifiedBy>
  <cp:revision>4</cp:revision>
  <cp:lastPrinted>2022-04-12T09:24:00Z</cp:lastPrinted>
  <dcterms:created xsi:type="dcterms:W3CDTF">2022-04-12T09:24:00Z</dcterms:created>
  <dcterms:modified xsi:type="dcterms:W3CDTF">2022-06-15T05:30:00Z</dcterms:modified>
</cp:coreProperties>
</file>